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 / 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1806258" name="019e162c-1314-7d6f-97e1-086c36407a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042577" name="019e162c-1314-7d6f-97e1-086c36407a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5525169" name="019e1621-503f-701e-9215-9c5dab5fac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337835" name="019e1621-503f-701e-9215-9c5dab5faccf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9153489" name="019e1622-362b-7e90-acd2-67ffea178c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2043603" name="019e1622-362b-7e90-acd2-67ffea178c5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4955241" name="019e1627-a59e-7d9b-97f6-8db2e89aac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3836049" name="019e1627-a59e-7d9b-97f6-8db2e89aaccf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20534489" name="019e1629-bd18-73d2-8ade-53e3515b40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9830474" name="019e1629-bd18-73d2-8ade-53e3515b401d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0411739" name="019e1634-5aca-7a2d-80c0-713db81600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6474562" name="019e1634-5aca-7a2d-80c0-713db816003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7875985" name="019e1638-261a-7cfe-a494-8610c85127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9463487" name="019e1638-261a-7cfe-a494-8610c851271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1118810" name="019e163b-dd0e-7705-bb14-125ec37b31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5132278" name="019e163b-dd0e-7705-bb14-125ec37b318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4692041" name="019e1640-5fc5-72d9-bd90-2e7daf2127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8221862" name="019e1640-5fc5-72d9-bd90-2e7daf2127a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0672261" name="019e1624-b257-7d3e-8b01-5e82181c99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623807" name="019e1624-b257-7d3e-8b01-5e82181c99da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9220802" name="019e162a-4570-7745-be81-f8f15b1f46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5722628" name="019e162a-4570-7745-be81-f8f15b1f46f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EG/ DG </w:t>
            </w:r>
          </w:p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65115324" name="019e162d-7a6b-7930-b843-d44e5fd663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9208123" name="019e162d-7a6b-7930-b843-d44e5fd663a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1168828" name="019e162f-a2e2-793e-874f-8197aa4fc8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0111530" name="019e162f-a2e2-793e-874f-8197aa4fc87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567552" name="019e1630-6a55-7137-88e0-6d700838e1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3491618" name="019e1630-6a55-7137-88e0-6d700838e1ce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5819164" name="019e1632-5821-7791-a5be-2f6cfaddfb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9384351" name="019e1632-5821-7791-a5be-2f6cfaddfba5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1456998" name="019e1636-dc21-75b9-82b2-b761fc57a8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2068863" name="019e1636-dc21-75b9-82b2-b761fc57a871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8371770" name="019e1641-9432-759a-9c7b-c94d1c2e36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0907036" name="019e1641-9432-759a-9c7b-c94d1c2e365c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8470648" name="019e1639-30ae-7af3-a759-7013bf7d89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5947260" name="019e1639-30ae-7af3-a759-7013bf7d897f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5672773" name="019e163d-0137-79d8-bdb4-a2d4fe5d1e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6113584" name="019e163d-0137-79d8-bdb4-a2d4fe5d1ef2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3950248" name="019e163e-6b86-7110-be9b-f3d5fa327e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1796694" name="019e163e-6b86-7110-be9b-f3d5fa327ed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Hausackerstrasse 8, 8542 Wiesendangen</w:t>
          </w:r>
        </w:p>
        <w:p>
          <w:pPr>
            <w:spacing w:before="0" w:after="0"/>
          </w:pPr>
          <w:r>
            <w:t>901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